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4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83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大学生KAB创业基础课程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(r200004—001)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