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中国儒医文脉与赏析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世界遗产导读与鉴赏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