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6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7~9(单),10,13~14周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7~9(单),10,13~14周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7~9(单),10,13~14周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046012—001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采药见习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田方,胡杨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田方,田荣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张瑜,田方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