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田梦晨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1,6,10,14周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1,6,10,14周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运动医务监督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1,5~7,11,14周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运动医务监督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软组织松解理论与实践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