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4167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田荣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4167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7,10~12(双),13~14周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(040651—001)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药制剂22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7,10~12(双),13~14周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(046005—001)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(040600—006)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7,10~12(双),13~14周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040666—006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田方,田荣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040666—004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田荣,李思蒙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