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白庚亮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药品质量管理规范（GXP）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药品质量管理规范（GXP）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(012037—001)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