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74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白桦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74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康复合作办学232;康复合作办学231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康复合作办学232;康复合作办学231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康复23;康复老年23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康复23;康复老年23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康复23;康复老年23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1~10,12~14(双),15~16周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康复合作办学232;康复合作办学231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康复23;康复老年23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