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盛恩泽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3~10周</w:t>
      </w:r>
    </w:p>
    <w:bookmarkStart w:id="1" w:name="36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中药质量传感学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