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盛红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中制药23;药学231;中药233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中制药23;药学231;中药233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应心24;护理241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中西临23（灵素）班;营养23;中西临233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