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8364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石乔梓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1~4周</w:t>
      </w:r>
    </w:p>
    <w:bookmarkStart w:id="1" w:name="836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大学生创新创业与就业指导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(200007—029)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