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祝嫦娥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8~16周</w:t>
      </w:r>
    </w:p>
    <w:bookmarkStart w:id="1" w:name="12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医药市场营销学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