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045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程硕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704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(021615—005)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中药类244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(021615—005)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中药类244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(021615—006)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中药类245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(021615—006)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中药类245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诺贝尔生理学或医学奖故事与启示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(r400027—001)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