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章大为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3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400413—002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章大为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400413—003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章大为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400413—001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章大为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