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罗丹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2~8周</w:t>
      </w:r>
    </w:p>
    <w:bookmarkStart w:id="1" w:name="38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助产技术与实践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助产技术与实践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助产技术与实践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助产技术与实践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