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养老243;养老241;养老242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养老243;养老241;养老242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信管23;数管23;药管23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中西临231;中西临232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