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翁恒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4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060333—001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翁恒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060333—004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翁恒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060333—005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翁恒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060333—002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翁恒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060333—003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翁恒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