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中药类241;中药类243;中药类242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中药类241;中药类243;中药类242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