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8,11~13(单),14周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8,11~13(单),14周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1~8,11~13(单),14周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8,11~13(单),14周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1~8,11~13(单),14周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1~8,11~13(单),14周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8,11~13(单),14周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1~8,11~13(单),14周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1~8,11~13(单),14周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046012—001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采药见习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胡杨,张瑜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