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中医九24;中药九24（屠呦呦班）;中西临九24;中药九24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中医九24;中药九24（屠呦呦班）;中西临九24;中药九24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