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24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教务处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腾香芹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6~6周</w:t>
      </w:r>
    </w:p>
    <w:bookmarkStart w:id="1" w:name="62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