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苏传琦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软件质量保证与测试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软件质量保证与测试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