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8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葛婷婷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2~16周</w:t>
      </w:r>
    </w:p>
    <w:bookmarkStart w:id="1" w:name="22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茶文化与茶艺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中医九24;中西临九24;中药九24（屠呦呦班）;中药九24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