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6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董伟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8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医学微生物学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医学微生物学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1~4,9~11周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病原生物学前沿与进展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医学微生物学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病原生物学前沿与进展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医学微生物学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1~4,8~11周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