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7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蔡云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87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中医养生方法技术学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中医养生方法技术学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中医养生方法技术学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