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74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蔡燕峰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2~2周</w:t>
      </w:r>
    </w:p>
    <w:bookmarkStart w:id="1" w:name="1074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