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048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蔡燕梅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004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医古文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(020206—004)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医古文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(020206—004)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医古文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(020206—005)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医古文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(020206—005)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国学经典导读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