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511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蔡皓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1~11周</w:t>
      </w:r>
    </w:p>
    <w:bookmarkStart w:id="1" w:name="51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药学专业英语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(040071—002)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药学专业英语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(040071—002)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