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2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裴可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41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内科疾病中西医诊疗进展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