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2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5~10,15~16周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1~5,7~10,13~15(单),16周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现代针灸名家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(r050109—001)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