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信息分析软件及应用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自然语言处理基础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信息分析软件及应用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(010939—001)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信息计量原理与应用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(011049—001)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