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谷巍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4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药用植物栽培学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1~6,9~10,13~15周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资源222;资源221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中药类241;中药类242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中药九24;中药九24（屠呦呦班）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药用植物栽培学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1~6,9~10,13~15周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资源222;资源221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中药类241;中药类242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中药类245;中药类246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中药类245;中药类246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中药类243;中药类244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药用植物栽培学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资源222;资源221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中药类243;中药类244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药用植物栽培学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资源222;资源221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400090—001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药用植物栽培学认知实习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046012—002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采药见习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谷巍,李思蒙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谷巍,张瑜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谷巍,李思蒙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