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14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贾可可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1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诺贝尔生理学或医学奖故事与启示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