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0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中医药文献研究院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赵君谊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9~10周</w:t>
      </w:r>
    </w:p>
    <w:bookmarkStart w:id="1" w:name="200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中国儒医文脉与赏析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(r290013—001)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中医流派概论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