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21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7,11,16周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7,11,16周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7,11,16周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7,11,16周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7,11,16周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10~12(双)周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赵彤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10~12(双)周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赵彤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5~7(单),14周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赵彤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5~7(单),14周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赵彤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5~7(单),14周 (10:50-12:20)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赵彤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B4-206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