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7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赵鹏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1~6周</w:t>
      </w:r>
    </w:p>
    <w:bookmarkStart w:id="1" w:name="103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老年精神卫生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老年精神卫生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临床（老年）22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