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邓敏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1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物流与供应链管理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物流与供应链管理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大数据与企业管理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