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邱正国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3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089189—001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毕业实习（含毕业设计）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邱正国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089189—006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毕业实习（含毕业设计）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邱正国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089189—002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毕业实习（含毕业设计）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邱正国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089189—003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毕业实习（含毕业设计）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邱正国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