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069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邵鑫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6~6周</w:t>
      </w:r>
    </w:p>
    <w:bookmarkStart w:id="1" w:name="806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中西医结合临床案例教学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中西医结合临床案例教学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