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4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郑仕中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134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400400—001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专业见习（一）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郑仕中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