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20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郭一帆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Infinity~-Infinity周</w:t>
      </w:r>
    </w:p>
    <w:bookmarkStart w:id="1" w:name="1220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400237—001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毕业实习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郭一帆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400239—001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毕业实习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郭一帆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400240—001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毕业实习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郭一帆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