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6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都鸣晖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4~15周</w:t>
      </w:r>
    </w:p>
    <w:bookmarkStart w:id="1" w:name="26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1-A1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(079023—029)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3-A1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(079023—029)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3-A1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2-A1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2-A1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1-A1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