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67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金弘明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367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(046013—004)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(046013—004)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