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07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金彦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40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400414—002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毕业实习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金彦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