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28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钱民怡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22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(020010—002)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中药九24（屠呦呦班）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中医九24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中西临九24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