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6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闫春燕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76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诗词鉴赏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诗词鉴赏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中国传统文化（二）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港澳台生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戏曲鉴赏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(110906—001)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中华诗词曲史略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中医九24;中西临九24;中药九24（屠呦呦班）;中药九24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戏剧鉴赏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(110904—001)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