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7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阮秦莉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1~18周</w:t>
      </w:r>
    </w:p>
    <w:bookmarkStart w:id="1" w:name="67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8~10(双)周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8~10(双)周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1~2,4,9~11(单),12~14(双),17~18周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1~2,4,9~11(单),12~14(双),17~18周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8~10(双)周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2~4(双),9,12~14(双)周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1~2,4,9,12~15周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8~10(双)周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2~4(双),9,12~14(双)周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1~2,4,9,12~15周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