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4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陆志平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4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实训课程1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智能终端应用开发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