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职场沟通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职场沟通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大学生KAB创业基础课程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职场沟通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商务沟通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商务沟通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