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3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陈丽霞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43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健康教育学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临床231;临床老年23;临床232;临床233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健康教育学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临床231;临床老年23;临床232;临床233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信管22;国贸23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(060104—001)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信管22;国贸23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