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陈加略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编译原理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人工智能浅谈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中医九24;中西临九24;中药九24（屠呦呦班）;中药九24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人工智能浅谈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中医九24;中西临九24;中药九24（屠呦呦班）;中药九24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